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nbachstrasse 11, winkel</w:t>
          </w:r>
        </w:p>
        <w:p>
          <w:pPr>
            <w:spacing w:before="0" w:after="0"/>
          </w:pPr>
          <w:r>
            <w:t>7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